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2178970" name="019e3baf-45ea-74b7-81d7-8b409556a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973532" name="019e3baf-45ea-74b7-81d7-8b409556a02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9125660" name="019e3bc0-1b8a-7f8e-9a52-1839701e06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9994608" name="019e3bc0-1b8a-7f8e-9a52-1839701e06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7339583" name="019e3b89-616a-716d-878d-d974b8d1fb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158930" name="019e3b89-616a-716d-878d-d974b8d1fb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7909283" name="019e3b78-16d5-7f46-a64b-dd10f29ea6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707225" name="019e3b78-16d5-7f46-a64b-dd10f29ea6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37440465" name="019e3b8a-7415-71fc-82a9-2789dc1961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473618" name="019e3b8a-7415-71fc-82a9-2789dc1961a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Eingang 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9656428" name="019e3bb0-180e-7feb-94c5-26beb78ff5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497224" name="019e3bb0-180e-7feb-94c5-26beb78ff5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904935" name="019e3bc4-91d3-700e-b23d-fa423a57b8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371381" name="019e3bc4-91d3-700e-b23d-fa423a57b86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87934648" name="019e3ba4-a0cc-799f-a04d-1fe0ddc91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372170" name="019e3ba4-a0cc-799f-a04d-1fe0ddc91f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9087048" name="019e3bae-9e7f-797b-a1de-dc42253ade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611639" name="019e3bae-9e7f-797b-a1de-dc42253ade2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0652536" name="019e3b77-5513-7983-8bcb-7a0c95f8af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441735" name="019e3b77-5513-7983-8bcb-7a0c95f8afc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7253160" name="019e3ba5-1fbe-7674-aa11-d5e173d6f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574993" name="019e3ba5-1fbe-7674-aa11-d5e173d6f95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Heizung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44294103" name="019e3ba5-f171-70d3-a3dd-fa822054f0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642543" name="019e3ba5-f171-70d3-a3dd-fa822054f07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Dachschindel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352143" name="019e3bc7-2e4c-7ff6-9fba-4da414685f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39571" name="019e3bc7-2e4c-7ff6-9fba-4da414685f0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Keller/Heizungsraum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0782065" name="019e3b9d-21c1-7ce7-b871-5fc1329ccd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1625026" name="019e3b9d-21c1-7ce7-b871-5fc1329ccdf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Fallrohre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826583" name="019e3b9c-5627-7c93-835d-400ef2a235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379936" name="019e3b9c-5627-7c93-835d-400ef2a2357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Tankanstrich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7725217" name="019e3b9b-5f32-78fd-bc98-4fdf9ba7c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906876" name="019e3b9b-5f32-78fd-bc98-4fdf9ba7cd3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9222868" name="019e3b9a-4ca3-7d52-8daf-7228fb3d6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825189" name="019e3b9a-4ca3-7d52-8daf-7228fb3d639e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